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0" w:type="dxa"/>
        <w:tblLook w:val="00A0"/>
      </w:tblPr>
      <w:tblGrid>
        <w:gridCol w:w="3547"/>
        <w:gridCol w:w="5973"/>
      </w:tblGrid>
      <w:tr w:rsidR="007B108E" w:rsidTr="009E3321">
        <w:tc>
          <w:tcPr>
            <w:tcW w:w="3547" w:type="dxa"/>
          </w:tcPr>
          <w:p w:rsidR="007B108E" w:rsidRPr="00545075" w:rsidRDefault="007B108E" w:rsidP="009E3321">
            <w:pPr>
              <w:pStyle w:val="BodyText"/>
              <w:shd w:val="clear" w:color="auto" w:fill="auto"/>
              <w:spacing w:line="240" w:lineRule="auto"/>
              <w:ind w:firstLine="0"/>
              <w:jc w:val="center"/>
              <w:rPr>
                <w:b w:val="0"/>
                <w:bCs w:val="0"/>
                <w:smallCaps w:val="0"/>
                <w:strike w:val="0"/>
                <w:noProof w:val="0"/>
                <w:sz w:val="28"/>
                <w:szCs w:val="28"/>
                <w:lang w:val="uk-UA"/>
              </w:rPr>
            </w:pPr>
            <w:r w:rsidRPr="00545075">
              <w:rPr>
                <w:b w:val="0"/>
                <w:bCs w:val="0"/>
                <w:smallCaps w:val="0"/>
                <w:strike w:val="0"/>
                <w:noProof w:val="0"/>
                <w:sz w:val="28"/>
                <w:szCs w:val="28"/>
                <w:lang w:val="uk-UA"/>
              </w:rPr>
              <w:t>Первино зареєстровано</w:t>
            </w:r>
          </w:p>
          <w:p w:rsidR="007B108E" w:rsidRPr="00545075" w:rsidRDefault="007B108E" w:rsidP="009E3321">
            <w:pPr>
              <w:pStyle w:val="BodyText"/>
              <w:shd w:val="clear" w:color="auto" w:fill="auto"/>
              <w:spacing w:line="240" w:lineRule="auto"/>
              <w:ind w:firstLine="0"/>
              <w:jc w:val="center"/>
              <w:rPr>
                <w:b w:val="0"/>
                <w:bCs w:val="0"/>
                <w:smallCaps w:val="0"/>
                <w:strike w:val="0"/>
                <w:noProof w:val="0"/>
                <w:sz w:val="28"/>
                <w:szCs w:val="28"/>
                <w:lang w:val="uk-UA"/>
              </w:rPr>
            </w:pPr>
            <w:r w:rsidRPr="00545075">
              <w:rPr>
                <w:b w:val="0"/>
                <w:bCs w:val="0"/>
                <w:smallCaps w:val="0"/>
                <w:strike w:val="0"/>
                <w:noProof w:val="0"/>
                <w:sz w:val="28"/>
                <w:szCs w:val="28"/>
                <w:lang w:val="uk-UA"/>
              </w:rPr>
              <w:t>розпорядження голови</w:t>
            </w:r>
          </w:p>
          <w:p w:rsidR="007B108E" w:rsidRPr="00545075" w:rsidRDefault="007B108E" w:rsidP="009E3321">
            <w:pPr>
              <w:pStyle w:val="BodyText"/>
              <w:shd w:val="clear" w:color="auto" w:fill="auto"/>
              <w:spacing w:line="240" w:lineRule="auto"/>
              <w:ind w:firstLine="0"/>
              <w:jc w:val="center"/>
              <w:rPr>
                <w:b w:val="0"/>
                <w:bCs w:val="0"/>
                <w:smallCaps w:val="0"/>
                <w:strike w:val="0"/>
                <w:noProof w:val="0"/>
                <w:sz w:val="28"/>
                <w:szCs w:val="28"/>
                <w:lang w:val="uk-UA"/>
              </w:rPr>
            </w:pPr>
            <w:r w:rsidRPr="00545075">
              <w:rPr>
                <w:b w:val="0"/>
                <w:bCs w:val="0"/>
                <w:smallCaps w:val="0"/>
                <w:strike w:val="0"/>
                <w:noProof w:val="0"/>
                <w:sz w:val="28"/>
                <w:szCs w:val="28"/>
                <w:lang w:val="uk-UA"/>
              </w:rPr>
              <w:t>Василівської райдержадміністрації</w:t>
            </w:r>
          </w:p>
          <w:p w:rsidR="007B108E" w:rsidRPr="00545075" w:rsidRDefault="007B108E" w:rsidP="00ED6B26">
            <w:pPr>
              <w:pStyle w:val="BodyText"/>
              <w:shd w:val="clear" w:color="auto" w:fill="auto"/>
              <w:spacing w:line="240" w:lineRule="auto"/>
              <w:ind w:firstLine="0"/>
              <w:jc w:val="center"/>
              <w:rPr>
                <w:b w:val="0"/>
                <w:bCs w:val="0"/>
                <w:smallCaps w:val="0"/>
                <w:strike w:val="0"/>
                <w:noProof w:val="0"/>
                <w:sz w:val="28"/>
                <w:szCs w:val="28"/>
              </w:rPr>
            </w:pPr>
            <w:r w:rsidRPr="00545075">
              <w:rPr>
                <w:b w:val="0"/>
                <w:bCs w:val="0"/>
                <w:smallCaps w:val="0"/>
                <w:strike w:val="0"/>
                <w:noProof w:val="0"/>
                <w:sz w:val="28"/>
                <w:szCs w:val="28"/>
                <w:lang w:val="uk-UA"/>
              </w:rPr>
              <w:t>від 07.11.2002 №634</w:t>
            </w:r>
          </w:p>
        </w:tc>
        <w:tc>
          <w:tcPr>
            <w:tcW w:w="5973" w:type="dxa"/>
          </w:tcPr>
          <w:p w:rsidR="007B108E" w:rsidRPr="00A27CC8" w:rsidRDefault="007B108E" w:rsidP="00051AB4">
            <w:pPr>
              <w:pStyle w:val="BodyText"/>
              <w:shd w:val="clear" w:color="auto" w:fill="auto"/>
              <w:spacing w:line="240" w:lineRule="auto"/>
              <w:ind w:firstLine="0"/>
              <w:jc w:val="center"/>
              <w:rPr>
                <w:b w:val="0"/>
                <w:bCs w:val="0"/>
                <w:smallCaps w:val="0"/>
                <w:strike w:val="0"/>
                <w:noProof w:val="0"/>
                <w:sz w:val="28"/>
                <w:szCs w:val="28"/>
                <w:lang w:val="uk-UA"/>
              </w:rPr>
            </w:pPr>
            <w:r w:rsidRPr="00A27CC8">
              <w:rPr>
                <w:b w:val="0"/>
                <w:bCs w:val="0"/>
                <w:smallCaps w:val="0"/>
                <w:strike w:val="0"/>
                <w:noProof w:val="0"/>
                <w:sz w:val="28"/>
                <w:szCs w:val="28"/>
                <w:lang w:val="uk-UA"/>
              </w:rPr>
              <w:t>Затверджено:</w:t>
            </w:r>
          </w:p>
          <w:p w:rsidR="007B108E" w:rsidRPr="00A27CC8" w:rsidRDefault="007B108E" w:rsidP="00051AB4">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рішення</w:t>
            </w:r>
            <w:r w:rsidRPr="00A27CC8">
              <w:rPr>
                <w:b w:val="0"/>
                <w:bCs w:val="0"/>
                <w:smallCaps w:val="0"/>
                <w:strike w:val="0"/>
                <w:noProof w:val="0"/>
                <w:sz w:val="28"/>
                <w:szCs w:val="28"/>
                <w:lang w:val="uk-UA"/>
              </w:rPr>
              <w:t xml:space="preserve"> двадцять восьмої (позачергової) сесії</w:t>
            </w:r>
          </w:p>
          <w:p w:rsidR="007B108E" w:rsidRPr="00A27CC8" w:rsidRDefault="007B108E" w:rsidP="00051AB4">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 xml:space="preserve">районної ради </w:t>
            </w:r>
            <w:r w:rsidRPr="00A27CC8">
              <w:rPr>
                <w:b w:val="0"/>
                <w:bCs w:val="0"/>
                <w:smallCaps w:val="0"/>
                <w:strike w:val="0"/>
                <w:noProof w:val="0"/>
                <w:sz w:val="28"/>
                <w:szCs w:val="28"/>
                <w:lang w:val="uk-UA"/>
              </w:rPr>
              <w:t>шостого скликання</w:t>
            </w:r>
          </w:p>
          <w:p w:rsidR="007B108E" w:rsidRPr="00A27CC8" w:rsidRDefault="007B108E" w:rsidP="00051AB4">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27 вересня 2013р. № 7</w:t>
            </w:r>
          </w:p>
          <w:p w:rsidR="007B108E" w:rsidRPr="00545075" w:rsidRDefault="007B108E" w:rsidP="009E3321">
            <w:pPr>
              <w:pStyle w:val="BodyText"/>
              <w:shd w:val="clear" w:color="auto" w:fill="auto"/>
              <w:spacing w:line="240" w:lineRule="auto"/>
              <w:ind w:firstLine="0"/>
              <w:jc w:val="center"/>
              <w:rPr>
                <w:b w:val="0"/>
                <w:bCs w:val="0"/>
                <w:smallCaps w:val="0"/>
                <w:strike w:val="0"/>
                <w:noProof w:val="0"/>
                <w:sz w:val="28"/>
                <w:szCs w:val="28"/>
                <w:lang w:val="uk-UA"/>
              </w:rPr>
            </w:pPr>
          </w:p>
          <w:p w:rsidR="007B108E" w:rsidRPr="00545075" w:rsidRDefault="007B108E" w:rsidP="009E3321">
            <w:pPr>
              <w:pStyle w:val="BodyText"/>
              <w:shd w:val="clear" w:color="auto" w:fill="auto"/>
              <w:spacing w:line="240" w:lineRule="auto"/>
              <w:ind w:firstLine="0"/>
              <w:rPr>
                <w:b w:val="0"/>
                <w:bCs w:val="0"/>
                <w:smallCaps w:val="0"/>
                <w:strike w:val="0"/>
                <w:noProof w:val="0"/>
                <w:sz w:val="28"/>
                <w:szCs w:val="28"/>
                <w:lang w:val="uk-UA"/>
              </w:rPr>
            </w:pPr>
            <w:r w:rsidRPr="00545075">
              <w:rPr>
                <w:b w:val="0"/>
                <w:bCs w:val="0"/>
                <w:smallCaps w:val="0"/>
                <w:strike w:val="0"/>
                <w:noProof w:val="0"/>
                <w:sz w:val="28"/>
                <w:szCs w:val="28"/>
                <w:lang w:val="uk-UA"/>
              </w:rPr>
              <w:t>Голова районної ради</w:t>
            </w:r>
          </w:p>
          <w:p w:rsidR="007B108E" w:rsidRPr="00545075" w:rsidRDefault="007B108E" w:rsidP="009E3321">
            <w:pPr>
              <w:pStyle w:val="BodyText"/>
              <w:shd w:val="clear" w:color="auto" w:fill="auto"/>
              <w:spacing w:line="240" w:lineRule="auto"/>
              <w:ind w:firstLine="0"/>
              <w:jc w:val="center"/>
              <w:rPr>
                <w:b w:val="0"/>
                <w:bCs w:val="0"/>
                <w:smallCaps w:val="0"/>
                <w:strike w:val="0"/>
                <w:noProof w:val="0"/>
                <w:sz w:val="28"/>
                <w:szCs w:val="28"/>
                <w:lang w:val="uk-UA"/>
              </w:rPr>
            </w:pPr>
          </w:p>
          <w:p w:rsidR="007B108E" w:rsidRPr="00545075" w:rsidRDefault="007B108E" w:rsidP="009E3321">
            <w:pPr>
              <w:pStyle w:val="BodyText"/>
              <w:shd w:val="clear" w:color="auto" w:fill="auto"/>
              <w:spacing w:line="240" w:lineRule="auto"/>
              <w:ind w:firstLine="0"/>
              <w:jc w:val="right"/>
              <w:rPr>
                <w:b w:val="0"/>
                <w:bCs w:val="0"/>
                <w:smallCaps w:val="0"/>
                <w:strike w:val="0"/>
                <w:noProof w:val="0"/>
                <w:sz w:val="28"/>
                <w:szCs w:val="28"/>
                <w:lang w:val="uk-UA"/>
              </w:rPr>
            </w:pPr>
            <w:r w:rsidRPr="00545075">
              <w:rPr>
                <w:b w:val="0"/>
                <w:bCs w:val="0"/>
                <w:smallCaps w:val="0"/>
                <w:strike w:val="0"/>
                <w:noProof w:val="0"/>
                <w:sz w:val="28"/>
                <w:szCs w:val="28"/>
                <w:lang w:val="uk-UA"/>
              </w:rPr>
              <w:t>__________ Д.С.Калінін</w:t>
            </w:r>
          </w:p>
        </w:tc>
      </w:tr>
      <w:tr w:rsidR="007B108E" w:rsidTr="009E3321">
        <w:tc>
          <w:tcPr>
            <w:tcW w:w="3547" w:type="dxa"/>
          </w:tcPr>
          <w:p w:rsidR="007B108E" w:rsidRPr="00545075" w:rsidRDefault="007B108E" w:rsidP="009E3321">
            <w:pPr>
              <w:pStyle w:val="BodyText"/>
              <w:shd w:val="clear" w:color="auto" w:fill="auto"/>
              <w:spacing w:line="240" w:lineRule="auto"/>
              <w:ind w:firstLine="0"/>
              <w:rPr>
                <w:b w:val="0"/>
                <w:bCs w:val="0"/>
                <w:smallCaps w:val="0"/>
                <w:strike w:val="0"/>
                <w:noProof w:val="0"/>
                <w:sz w:val="28"/>
                <w:szCs w:val="28"/>
                <w:lang w:val="uk-UA"/>
              </w:rPr>
            </w:pPr>
          </w:p>
        </w:tc>
        <w:tc>
          <w:tcPr>
            <w:tcW w:w="5973" w:type="dxa"/>
          </w:tcPr>
          <w:p w:rsidR="007B108E" w:rsidRPr="00545075" w:rsidRDefault="007B108E" w:rsidP="009E3321">
            <w:pPr>
              <w:pStyle w:val="BodyText"/>
              <w:shd w:val="clear" w:color="auto" w:fill="auto"/>
              <w:spacing w:line="240" w:lineRule="auto"/>
              <w:ind w:firstLine="0"/>
              <w:jc w:val="center"/>
              <w:rPr>
                <w:b w:val="0"/>
                <w:bCs w:val="0"/>
                <w:smallCaps w:val="0"/>
                <w:strike w:val="0"/>
                <w:noProof w:val="0"/>
                <w:sz w:val="28"/>
                <w:szCs w:val="28"/>
                <w:lang w:val="uk-UA"/>
              </w:rPr>
            </w:pPr>
          </w:p>
          <w:p w:rsidR="007B108E" w:rsidRPr="00545075" w:rsidRDefault="007B108E" w:rsidP="009E3321">
            <w:pPr>
              <w:pStyle w:val="BodyText"/>
              <w:shd w:val="clear" w:color="auto" w:fill="auto"/>
              <w:spacing w:line="240" w:lineRule="auto"/>
              <w:ind w:firstLine="0"/>
              <w:jc w:val="center"/>
              <w:rPr>
                <w:b w:val="0"/>
                <w:bCs w:val="0"/>
                <w:smallCaps w:val="0"/>
                <w:strike w:val="0"/>
                <w:noProof w:val="0"/>
                <w:sz w:val="28"/>
                <w:szCs w:val="28"/>
                <w:lang w:val="uk-UA"/>
              </w:rPr>
            </w:pPr>
            <w:r w:rsidRPr="00545075">
              <w:rPr>
                <w:b w:val="0"/>
                <w:bCs w:val="0"/>
                <w:smallCaps w:val="0"/>
                <w:strike w:val="0"/>
                <w:noProof w:val="0"/>
                <w:sz w:val="28"/>
                <w:szCs w:val="28"/>
                <w:lang w:val="uk-UA"/>
              </w:rPr>
              <w:t>Погоджено:</w:t>
            </w:r>
          </w:p>
          <w:p w:rsidR="007B108E" w:rsidRPr="00545075" w:rsidRDefault="007B108E" w:rsidP="009E3321">
            <w:pPr>
              <w:pStyle w:val="BodyText"/>
              <w:shd w:val="clear" w:color="auto" w:fill="auto"/>
              <w:spacing w:line="240" w:lineRule="auto"/>
              <w:ind w:firstLine="0"/>
              <w:jc w:val="center"/>
              <w:rPr>
                <w:b w:val="0"/>
                <w:bCs w:val="0"/>
                <w:smallCaps w:val="0"/>
                <w:strike w:val="0"/>
                <w:noProof w:val="0"/>
                <w:sz w:val="28"/>
                <w:szCs w:val="28"/>
                <w:lang w:val="uk-UA"/>
              </w:rPr>
            </w:pPr>
            <w:r w:rsidRPr="00545075">
              <w:rPr>
                <w:b w:val="0"/>
                <w:bCs w:val="0"/>
                <w:smallCaps w:val="0"/>
                <w:strike w:val="0"/>
                <w:noProof w:val="0"/>
                <w:sz w:val="28"/>
                <w:szCs w:val="28"/>
                <w:lang w:val="uk-UA"/>
              </w:rPr>
              <w:t>Відділ освіти, молоді та спорту</w:t>
            </w:r>
          </w:p>
          <w:p w:rsidR="007B108E" w:rsidRPr="00545075" w:rsidRDefault="007B108E" w:rsidP="009E3321">
            <w:pPr>
              <w:pStyle w:val="BodyText"/>
              <w:shd w:val="clear" w:color="auto" w:fill="auto"/>
              <w:spacing w:line="240" w:lineRule="auto"/>
              <w:ind w:firstLine="0"/>
              <w:jc w:val="center"/>
              <w:rPr>
                <w:b w:val="0"/>
                <w:bCs w:val="0"/>
                <w:smallCaps w:val="0"/>
                <w:strike w:val="0"/>
                <w:noProof w:val="0"/>
                <w:sz w:val="28"/>
                <w:szCs w:val="28"/>
                <w:lang w:val="uk-UA"/>
              </w:rPr>
            </w:pPr>
            <w:r w:rsidRPr="00545075">
              <w:rPr>
                <w:b w:val="0"/>
                <w:bCs w:val="0"/>
                <w:smallCaps w:val="0"/>
                <w:strike w:val="0"/>
                <w:noProof w:val="0"/>
                <w:sz w:val="28"/>
                <w:szCs w:val="28"/>
                <w:lang w:val="uk-UA"/>
              </w:rPr>
              <w:t>Василівської райдержадміністрації</w:t>
            </w:r>
          </w:p>
          <w:p w:rsidR="007B108E" w:rsidRPr="00545075" w:rsidRDefault="007B108E" w:rsidP="009E3321">
            <w:pPr>
              <w:pStyle w:val="BodyText"/>
              <w:shd w:val="clear" w:color="auto" w:fill="auto"/>
              <w:spacing w:line="240" w:lineRule="auto"/>
              <w:ind w:firstLine="0"/>
              <w:rPr>
                <w:b w:val="0"/>
                <w:bCs w:val="0"/>
                <w:smallCaps w:val="0"/>
                <w:strike w:val="0"/>
                <w:noProof w:val="0"/>
                <w:sz w:val="28"/>
                <w:szCs w:val="28"/>
                <w:lang w:val="uk-UA"/>
              </w:rPr>
            </w:pPr>
          </w:p>
          <w:p w:rsidR="007B108E" w:rsidRPr="00545075" w:rsidRDefault="007B108E" w:rsidP="009E3321">
            <w:pPr>
              <w:pStyle w:val="BodyText"/>
              <w:shd w:val="clear" w:color="auto" w:fill="auto"/>
              <w:spacing w:line="240" w:lineRule="auto"/>
              <w:ind w:firstLine="0"/>
              <w:rPr>
                <w:b w:val="0"/>
                <w:bCs w:val="0"/>
                <w:smallCaps w:val="0"/>
                <w:strike w:val="0"/>
                <w:noProof w:val="0"/>
                <w:sz w:val="28"/>
                <w:szCs w:val="28"/>
                <w:lang w:val="uk-UA"/>
              </w:rPr>
            </w:pPr>
            <w:r w:rsidRPr="00545075">
              <w:rPr>
                <w:b w:val="0"/>
                <w:bCs w:val="0"/>
                <w:smallCaps w:val="0"/>
                <w:strike w:val="0"/>
                <w:noProof w:val="0"/>
                <w:sz w:val="28"/>
                <w:szCs w:val="28"/>
                <w:lang w:val="uk-UA"/>
              </w:rPr>
              <w:t>Начальник відділу</w:t>
            </w:r>
          </w:p>
          <w:p w:rsidR="007B108E" w:rsidRPr="00545075" w:rsidRDefault="007B108E" w:rsidP="009E3321">
            <w:pPr>
              <w:pStyle w:val="BodyText"/>
              <w:shd w:val="clear" w:color="auto" w:fill="auto"/>
              <w:spacing w:line="240" w:lineRule="auto"/>
              <w:ind w:firstLine="0"/>
              <w:jc w:val="right"/>
              <w:rPr>
                <w:b w:val="0"/>
                <w:bCs w:val="0"/>
                <w:smallCaps w:val="0"/>
                <w:strike w:val="0"/>
                <w:noProof w:val="0"/>
                <w:sz w:val="28"/>
                <w:szCs w:val="28"/>
                <w:lang w:val="uk-UA"/>
              </w:rPr>
            </w:pPr>
            <w:r w:rsidRPr="00545075">
              <w:rPr>
                <w:b w:val="0"/>
                <w:bCs w:val="0"/>
                <w:smallCaps w:val="0"/>
                <w:strike w:val="0"/>
                <w:noProof w:val="0"/>
                <w:sz w:val="28"/>
                <w:szCs w:val="28"/>
                <w:lang w:val="uk-UA"/>
              </w:rPr>
              <w:t>___________В.І. Онищенко</w:t>
            </w:r>
          </w:p>
        </w:tc>
      </w:tr>
    </w:tbl>
    <w:p w:rsidR="007B108E" w:rsidRPr="00D1393B" w:rsidRDefault="007B108E" w:rsidP="00A80979">
      <w:pPr>
        <w:pStyle w:val="BodyText"/>
        <w:shd w:val="clear" w:color="auto" w:fill="auto"/>
        <w:spacing w:line="240" w:lineRule="auto"/>
        <w:ind w:firstLine="0"/>
        <w:rPr>
          <w:sz w:val="28"/>
          <w:szCs w:val="28"/>
          <w:lang w:val="uk-UA"/>
        </w:rPr>
      </w:pPr>
    </w:p>
    <w:p w:rsidR="007B108E" w:rsidRPr="00D1393B" w:rsidRDefault="007B108E" w:rsidP="00A80979">
      <w:pPr>
        <w:pStyle w:val="BodyText"/>
        <w:shd w:val="clear" w:color="auto" w:fill="auto"/>
        <w:spacing w:line="240" w:lineRule="auto"/>
        <w:ind w:left="6237" w:firstLine="0"/>
        <w:rPr>
          <w:sz w:val="28"/>
          <w:szCs w:val="28"/>
          <w:lang w:val="uk-UA"/>
        </w:rPr>
      </w:pPr>
    </w:p>
    <w:p w:rsidR="007B108E" w:rsidRPr="00D1393B" w:rsidRDefault="007B108E" w:rsidP="00A80979">
      <w:pPr>
        <w:pStyle w:val="BodyText"/>
        <w:shd w:val="clear" w:color="auto" w:fill="auto"/>
        <w:spacing w:line="240" w:lineRule="auto"/>
        <w:ind w:left="6237" w:firstLine="0"/>
        <w:rPr>
          <w:sz w:val="28"/>
          <w:szCs w:val="28"/>
          <w:lang w:val="uk-UA"/>
        </w:rPr>
      </w:pPr>
    </w:p>
    <w:p w:rsidR="007B108E" w:rsidRPr="00D1393B" w:rsidRDefault="007B108E" w:rsidP="00A80979">
      <w:pPr>
        <w:pStyle w:val="BodyText"/>
        <w:shd w:val="clear" w:color="auto" w:fill="auto"/>
        <w:spacing w:line="240" w:lineRule="auto"/>
        <w:ind w:left="6237" w:firstLine="0"/>
        <w:rPr>
          <w:sz w:val="28"/>
          <w:szCs w:val="28"/>
          <w:lang w:val="uk-UA"/>
        </w:rPr>
      </w:pPr>
    </w:p>
    <w:p w:rsidR="007B108E" w:rsidRPr="00D1393B" w:rsidRDefault="007B108E" w:rsidP="00A80979">
      <w:pPr>
        <w:pStyle w:val="BodyText"/>
        <w:shd w:val="clear" w:color="auto" w:fill="auto"/>
        <w:spacing w:line="240" w:lineRule="auto"/>
        <w:ind w:left="6237" w:firstLine="0"/>
        <w:rPr>
          <w:sz w:val="28"/>
          <w:szCs w:val="28"/>
          <w:lang w:val="uk-UA"/>
        </w:rPr>
      </w:pPr>
    </w:p>
    <w:p w:rsidR="007B108E" w:rsidRPr="00D1393B" w:rsidRDefault="007B108E" w:rsidP="00A80979">
      <w:pPr>
        <w:pStyle w:val="BodyText"/>
        <w:shd w:val="clear" w:color="auto" w:fill="auto"/>
        <w:spacing w:line="240" w:lineRule="auto"/>
        <w:ind w:left="6237" w:firstLine="0"/>
        <w:rPr>
          <w:sz w:val="28"/>
          <w:szCs w:val="28"/>
          <w:lang w:val="uk-UA"/>
        </w:rPr>
      </w:pPr>
    </w:p>
    <w:p w:rsidR="007B108E" w:rsidRPr="00D1393B" w:rsidRDefault="007B108E" w:rsidP="00D1393B">
      <w:pPr>
        <w:jc w:val="center"/>
        <w:rPr>
          <w:rFonts w:ascii="Times New Roman" w:hAnsi="Times New Roman"/>
          <w:b/>
          <w:spacing w:val="-11"/>
          <w:sz w:val="28"/>
          <w:szCs w:val="28"/>
        </w:rPr>
      </w:pPr>
      <w:r w:rsidRPr="00D1393B">
        <w:rPr>
          <w:rFonts w:ascii="Times New Roman" w:hAnsi="Times New Roman"/>
          <w:b/>
          <w:spacing w:val="-11"/>
          <w:sz w:val="28"/>
          <w:szCs w:val="28"/>
        </w:rPr>
        <w:t>СТАТУТ</w:t>
      </w:r>
    </w:p>
    <w:p w:rsidR="007B108E" w:rsidRPr="00D1393B" w:rsidRDefault="007B108E" w:rsidP="00D1393B">
      <w:pPr>
        <w:jc w:val="center"/>
        <w:rPr>
          <w:rFonts w:ascii="Times New Roman" w:hAnsi="Times New Roman"/>
          <w:b/>
          <w:spacing w:val="-11"/>
          <w:sz w:val="28"/>
          <w:szCs w:val="28"/>
        </w:rPr>
      </w:pPr>
      <w:r w:rsidRPr="00D1393B">
        <w:rPr>
          <w:rFonts w:ascii="Times New Roman" w:hAnsi="Times New Roman"/>
          <w:b/>
          <w:spacing w:val="-11"/>
          <w:sz w:val="28"/>
          <w:szCs w:val="28"/>
        </w:rPr>
        <w:t>КОМУНАЛЬНОГО ЗАКЛАДУ</w:t>
      </w:r>
    </w:p>
    <w:p w:rsidR="007B108E" w:rsidRPr="00D1393B" w:rsidRDefault="007B108E" w:rsidP="00D1393B">
      <w:pPr>
        <w:jc w:val="center"/>
        <w:rPr>
          <w:rFonts w:ascii="Times New Roman" w:hAnsi="Times New Roman"/>
          <w:b/>
          <w:spacing w:val="-11"/>
          <w:sz w:val="28"/>
          <w:szCs w:val="28"/>
        </w:rPr>
      </w:pPr>
      <w:r w:rsidRPr="00D1393B">
        <w:rPr>
          <w:rFonts w:ascii="Times New Roman" w:hAnsi="Times New Roman"/>
          <w:b/>
          <w:spacing w:val="-11"/>
          <w:sz w:val="28"/>
          <w:szCs w:val="28"/>
        </w:rPr>
        <w:t>«ОРЛЯНСЬКА ЗАГАЛЬНООСВІТНЯ ШКОЛА І-ІІІ СТУПЕНІВ»</w:t>
      </w:r>
    </w:p>
    <w:p w:rsidR="007B108E" w:rsidRPr="00D1393B" w:rsidRDefault="007B108E" w:rsidP="00D1393B">
      <w:pPr>
        <w:jc w:val="center"/>
        <w:rPr>
          <w:rFonts w:ascii="Times New Roman" w:hAnsi="Times New Roman"/>
          <w:b/>
          <w:spacing w:val="-11"/>
          <w:sz w:val="28"/>
          <w:szCs w:val="28"/>
        </w:rPr>
      </w:pPr>
      <w:r w:rsidRPr="00D1393B">
        <w:rPr>
          <w:rFonts w:ascii="Times New Roman" w:hAnsi="Times New Roman"/>
          <w:b/>
          <w:spacing w:val="-11"/>
          <w:sz w:val="28"/>
          <w:szCs w:val="28"/>
        </w:rPr>
        <w:t>ВАСИЛІВСЬКОЇ РАЙОННОЇ РАДИ</w:t>
      </w:r>
      <w:r>
        <w:rPr>
          <w:rFonts w:ascii="Times New Roman" w:hAnsi="Times New Roman"/>
          <w:b/>
          <w:spacing w:val="-11"/>
          <w:sz w:val="28"/>
          <w:szCs w:val="28"/>
        </w:rPr>
        <w:t xml:space="preserve"> </w:t>
      </w:r>
      <w:r w:rsidRPr="00D1393B">
        <w:rPr>
          <w:rFonts w:ascii="Times New Roman" w:hAnsi="Times New Roman"/>
          <w:b/>
          <w:spacing w:val="-11"/>
          <w:sz w:val="28"/>
          <w:szCs w:val="28"/>
        </w:rPr>
        <w:t>ЗАПОРІЗЬКОЇ ОБЛАСТІ</w:t>
      </w:r>
    </w:p>
    <w:p w:rsidR="007B108E" w:rsidRPr="009709BC" w:rsidRDefault="007B108E" w:rsidP="00D1393B">
      <w:pPr>
        <w:jc w:val="center"/>
        <w:rPr>
          <w:sz w:val="28"/>
          <w:szCs w:val="28"/>
        </w:rPr>
      </w:pPr>
      <w:r w:rsidRPr="00D1393B">
        <w:rPr>
          <w:rFonts w:ascii="Times New Roman" w:hAnsi="Times New Roman"/>
          <w:b/>
          <w:spacing w:val="-11"/>
          <w:sz w:val="28"/>
          <w:szCs w:val="28"/>
        </w:rPr>
        <w:t>(</w:t>
      </w:r>
      <w:r w:rsidRPr="00D1393B">
        <w:rPr>
          <w:rFonts w:ascii="Times New Roman" w:hAnsi="Times New Roman"/>
          <w:b/>
          <w:spacing w:val="-11"/>
          <w:sz w:val="28"/>
        </w:rPr>
        <w:t>нова редакція</w:t>
      </w:r>
      <w:r w:rsidRPr="00D1393B">
        <w:rPr>
          <w:rFonts w:ascii="Times New Roman" w:hAnsi="Times New Roman"/>
          <w:b/>
          <w:spacing w:val="-11"/>
          <w:sz w:val="28"/>
          <w:szCs w:val="28"/>
        </w:rPr>
        <w:t>)</w:t>
      </w:r>
    </w:p>
    <w:p w:rsidR="007B108E" w:rsidRDefault="007B108E" w:rsidP="00A80979">
      <w:pPr>
        <w:pStyle w:val="BodyText"/>
        <w:shd w:val="clear" w:color="auto" w:fill="auto"/>
        <w:spacing w:line="240" w:lineRule="auto"/>
        <w:ind w:firstLine="0"/>
        <w:jc w:val="both"/>
        <w:rPr>
          <w:rStyle w:val="11"/>
          <w:strike/>
          <w:sz w:val="28"/>
          <w:szCs w:val="28"/>
          <w:lang w:eastAsia="uk-UA"/>
        </w:rPr>
      </w:pPr>
    </w:p>
    <w:p w:rsidR="007B108E" w:rsidRDefault="007B108E" w:rsidP="00A80979">
      <w:pPr>
        <w:pStyle w:val="BodyText"/>
        <w:shd w:val="clear" w:color="auto" w:fill="auto"/>
        <w:spacing w:line="240" w:lineRule="auto"/>
        <w:ind w:firstLine="0"/>
        <w:jc w:val="both"/>
        <w:rPr>
          <w:rStyle w:val="11"/>
          <w:strike/>
          <w:sz w:val="28"/>
          <w:szCs w:val="28"/>
          <w:lang w:eastAsia="uk-UA"/>
        </w:rPr>
      </w:pPr>
    </w:p>
    <w:p w:rsidR="007B108E" w:rsidRDefault="007B108E" w:rsidP="00A80979">
      <w:pPr>
        <w:pStyle w:val="BodyText"/>
        <w:shd w:val="clear" w:color="auto" w:fill="auto"/>
        <w:spacing w:line="240" w:lineRule="auto"/>
        <w:ind w:firstLine="0"/>
        <w:jc w:val="both"/>
        <w:rPr>
          <w:rStyle w:val="11"/>
          <w:strike/>
          <w:sz w:val="28"/>
          <w:szCs w:val="28"/>
          <w:lang w:eastAsia="uk-UA"/>
        </w:rPr>
      </w:pPr>
    </w:p>
    <w:p w:rsidR="007B108E" w:rsidRDefault="007B108E" w:rsidP="00A80979">
      <w:pPr>
        <w:pStyle w:val="BodyText"/>
        <w:shd w:val="clear" w:color="auto" w:fill="auto"/>
        <w:spacing w:line="240" w:lineRule="auto"/>
        <w:ind w:firstLine="0"/>
        <w:jc w:val="both"/>
        <w:rPr>
          <w:rStyle w:val="11"/>
          <w:strike/>
          <w:sz w:val="28"/>
          <w:szCs w:val="28"/>
          <w:lang w:eastAsia="uk-UA"/>
        </w:rPr>
      </w:pPr>
    </w:p>
    <w:p w:rsidR="007B108E" w:rsidRDefault="007B108E" w:rsidP="00A80979">
      <w:pPr>
        <w:pStyle w:val="BodyText"/>
        <w:shd w:val="clear" w:color="auto" w:fill="auto"/>
        <w:spacing w:line="240" w:lineRule="auto"/>
        <w:ind w:firstLine="0"/>
        <w:jc w:val="both"/>
        <w:rPr>
          <w:rStyle w:val="11"/>
          <w:strike/>
          <w:sz w:val="28"/>
          <w:szCs w:val="28"/>
          <w:lang w:eastAsia="uk-UA"/>
        </w:rPr>
      </w:pPr>
    </w:p>
    <w:p w:rsidR="007B108E" w:rsidRDefault="007B108E" w:rsidP="00A80979">
      <w:pPr>
        <w:pStyle w:val="BodyText"/>
        <w:shd w:val="clear" w:color="auto" w:fill="auto"/>
        <w:spacing w:line="240" w:lineRule="auto"/>
        <w:ind w:firstLine="0"/>
        <w:jc w:val="both"/>
        <w:rPr>
          <w:rStyle w:val="11"/>
          <w:strike/>
          <w:sz w:val="28"/>
          <w:szCs w:val="28"/>
          <w:lang w:eastAsia="uk-UA"/>
        </w:rPr>
      </w:pPr>
    </w:p>
    <w:p w:rsidR="007B108E" w:rsidRDefault="007B108E" w:rsidP="00A80979">
      <w:pPr>
        <w:pStyle w:val="BodyText"/>
        <w:shd w:val="clear" w:color="auto" w:fill="auto"/>
        <w:spacing w:line="240" w:lineRule="auto"/>
        <w:ind w:firstLine="0"/>
        <w:jc w:val="both"/>
        <w:rPr>
          <w:rStyle w:val="11"/>
          <w:strike/>
          <w:sz w:val="28"/>
          <w:szCs w:val="28"/>
          <w:lang w:eastAsia="uk-UA"/>
        </w:rPr>
      </w:pPr>
    </w:p>
    <w:p w:rsidR="007B108E" w:rsidRDefault="007B108E" w:rsidP="00A80979">
      <w:pPr>
        <w:pStyle w:val="BodyText"/>
        <w:shd w:val="clear" w:color="auto" w:fill="auto"/>
        <w:spacing w:line="240" w:lineRule="auto"/>
        <w:ind w:firstLine="0"/>
        <w:jc w:val="both"/>
        <w:rPr>
          <w:rStyle w:val="11"/>
          <w:strike/>
          <w:sz w:val="28"/>
          <w:szCs w:val="28"/>
          <w:lang w:eastAsia="uk-UA"/>
        </w:rPr>
      </w:pPr>
    </w:p>
    <w:p w:rsidR="007B108E" w:rsidRDefault="007B108E" w:rsidP="00A80979">
      <w:pPr>
        <w:pStyle w:val="BodyText"/>
        <w:shd w:val="clear" w:color="auto" w:fill="auto"/>
        <w:spacing w:line="240" w:lineRule="auto"/>
        <w:ind w:firstLine="0"/>
        <w:jc w:val="both"/>
        <w:rPr>
          <w:rStyle w:val="11"/>
          <w:strike/>
          <w:sz w:val="28"/>
          <w:szCs w:val="28"/>
          <w:lang w:eastAsia="uk-UA"/>
        </w:rPr>
      </w:pPr>
    </w:p>
    <w:p w:rsidR="007B108E" w:rsidRDefault="007B108E" w:rsidP="00A80979">
      <w:pPr>
        <w:pStyle w:val="BodyText"/>
        <w:shd w:val="clear" w:color="auto" w:fill="auto"/>
        <w:spacing w:line="240" w:lineRule="auto"/>
        <w:ind w:firstLine="0"/>
        <w:jc w:val="both"/>
        <w:rPr>
          <w:rStyle w:val="11"/>
          <w:strike/>
          <w:sz w:val="28"/>
          <w:szCs w:val="28"/>
          <w:lang w:eastAsia="uk-UA"/>
        </w:rPr>
      </w:pPr>
    </w:p>
    <w:p w:rsidR="007B108E" w:rsidRDefault="007B108E" w:rsidP="00A80979">
      <w:pPr>
        <w:pStyle w:val="BodyText"/>
        <w:shd w:val="clear" w:color="auto" w:fill="auto"/>
        <w:spacing w:line="240" w:lineRule="auto"/>
        <w:ind w:firstLine="0"/>
        <w:jc w:val="both"/>
        <w:rPr>
          <w:rStyle w:val="11"/>
          <w:strike/>
          <w:sz w:val="28"/>
          <w:szCs w:val="28"/>
          <w:lang w:eastAsia="uk-UA"/>
        </w:rPr>
      </w:pPr>
    </w:p>
    <w:p w:rsidR="007B108E" w:rsidRDefault="007B108E" w:rsidP="00A80979">
      <w:pPr>
        <w:pStyle w:val="BodyText"/>
        <w:shd w:val="clear" w:color="auto" w:fill="auto"/>
        <w:spacing w:line="240" w:lineRule="auto"/>
        <w:ind w:firstLine="0"/>
        <w:jc w:val="both"/>
        <w:rPr>
          <w:rStyle w:val="11"/>
          <w:strike/>
          <w:sz w:val="28"/>
          <w:szCs w:val="28"/>
          <w:lang w:eastAsia="uk-UA"/>
        </w:rPr>
      </w:pPr>
    </w:p>
    <w:p w:rsidR="007B108E" w:rsidRDefault="007B108E" w:rsidP="00A80979">
      <w:pPr>
        <w:pStyle w:val="BodyText"/>
        <w:shd w:val="clear" w:color="auto" w:fill="auto"/>
        <w:spacing w:line="240" w:lineRule="auto"/>
        <w:ind w:firstLine="0"/>
        <w:jc w:val="both"/>
        <w:rPr>
          <w:rStyle w:val="11"/>
          <w:strike/>
          <w:sz w:val="28"/>
          <w:szCs w:val="28"/>
          <w:lang w:eastAsia="uk-UA"/>
        </w:rPr>
      </w:pPr>
    </w:p>
    <w:p w:rsidR="007B108E" w:rsidRDefault="007B108E" w:rsidP="00A80979">
      <w:pPr>
        <w:pStyle w:val="BodyText"/>
        <w:shd w:val="clear" w:color="auto" w:fill="auto"/>
        <w:spacing w:line="240" w:lineRule="auto"/>
        <w:ind w:firstLine="0"/>
        <w:jc w:val="both"/>
        <w:rPr>
          <w:rStyle w:val="11"/>
          <w:strike/>
          <w:sz w:val="28"/>
          <w:szCs w:val="28"/>
          <w:lang w:eastAsia="uk-UA"/>
        </w:rPr>
      </w:pPr>
    </w:p>
    <w:p w:rsidR="007B108E" w:rsidRDefault="007B108E" w:rsidP="00A80979">
      <w:pPr>
        <w:pStyle w:val="BodyText"/>
        <w:shd w:val="clear" w:color="auto" w:fill="auto"/>
        <w:spacing w:line="240" w:lineRule="auto"/>
        <w:ind w:firstLine="0"/>
        <w:jc w:val="both"/>
        <w:rPr>
          <w:rStyle w:val="11"/>
          <w:strike/>
          <w:sz w:val="28"/>
          <w:szCs w:val="28"/>
          <w:lang w:eastAsia="uk-UA"/>
        </w:rPr>
      </w:pPr>
    </w:p>
    <w:p w:rsidR="007B108E" w:rsidRDefault="007B108E" w:rsidP="00A80979">
      <w:pPr>
        <w:pStyle w:val="BodyText"/>
        <w:shd w:val="clear" w:color="auto" w:fill="auto"/>
        <w:spacing w:line="240" w:lineRule="auto"/>
        <w:ind w:firstLine="0"/>
        <w:jc w:val="both"/>
        <w:rPr>
          <w:rStyle w:val="11"/>
          <w:strike/>
          <w:sz w:val="28"/>
          <w:szCs w:val="28"/>
          <w:lang w:val="uk-UA" w:eastAsia="uk-UA"/>
        </w:rPr>
      </w:pPr>
    </w:p>
    <w:p w:rsidR="007B108E" w:rsidRPr="00D1393B" w:rsidRDefault="007B108E" w:rsidP="00A80979">
      <w:pPr>
        <w:pStyle w:val="BodyText"/>
        <w:shd w:val="clear" w:color="auto" w:fill="auto"/>
        <w:spacing w:line="240" w:lineRule="auto"/>
        <w:ind w:firstLine="0"/>
        <w:jc w:val="both"/>
        <w:rPr>
          <w:rStyle w:val="11"/>
          <w:strike/>
          <w:sz w:val="28"/>
          <w:szCs w:val="28"/>
          <w:lang w:val="uk-UA" w:eastAsia="uk-UA"/>
        </w:rPr>
      </w:pPr>
    </w:p>
    <w:p w:rsidR="007B108E" w:rsidRDefault="007B108E" w:rsidP="00A80979">
      <w:pPr>
        <w:pStyle w:val="BodyText"/>
        <w:shd w:val="clear" w:color="auto" w:fill="auto"/>
        <w:spacing w:line="240" w:lineRule="auto"/>
        <w:ind w:firstLine="0"/>
        <w:jc w:val="both"/>
        <w:rPr>
          <w:rStyle w:val="11"/>
          <w:strike/>
          <w:sz w:val="28"/>
          <w:szCs w:val="28"/>
          <w:lang w:eastAsia="uk-UA"/>
        </w:rPr>
      </w:pPr>
    </w:p>
    <w:p w:rsidR="007B108E" w:rsidRDefault="007B108E" w:rsidP="00A80979">
      <w:pPr>
        <w:pStyle w:val="BodyText"/>
        <w:shd w:val="clear" w:color="auto" w:fill="auto"/>
        <w:spacing w:line="240" w:lineRule="auto"/>
        <w:ind w:firstLine="0"/>
        <w:jc w:val="both"/>
        <w:rPr>
          <w:rStyle w:val="11"/>
          <w:strike/>
          <w:sz w:val="28"/>
          <w:szCs w:val="28"/>
          <w:lang w:eastAsia="uk-UA"/>
        </w:rPr>
      </w:pPr>
    </w:p>
    <w:p w:rsidR="007B108E" w:rsidRPr="00A80979" w:rsidRDefault="007B108E"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7B108E" w:rsidRPr="00D1393B" w:rsidRDefault="007B108E"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1.1. КОМУНАЛЬНИЙ ЗАКЛАД «ОРЛЯНСЬКА ЗАГАЛЬНООСВІТНЯ ШКОЛА І-ІІІ СТУПЕНІВ» ВАСИЛІВСЬКОЇ РАЙОННОЇ РАДИ ЗАПОРІЗЬКОЇ ОБЛАСТІ (далі навчальний заклад), створен</w:t>
      </w:r>
      <w:r>
        <w:rPr>
          <w:rFonts w:ascii="Times New Roman" w:hAnsi="Times New Roman" w:cs="Times New Roman"/>
          <w:sz w:val="28"/>
          <w:szCs w:val="28"/>
        </w:rPr>
        <w:t>ий</w:t>
      </w:r>
      <w:r w:rsidRPr="00D1393B">
        <w:rPr>
          <w:rFonts w:ascii="Times New Roman" w:hAnsi="Times New Roman" w:cs="Times New Roman"/>
          <w:sz w:val="28"/>
          <w:szCs w:val="28"/>
        </w:rPr>
        <w:t xml:space="preserve"> шляхом зміни повного найменування ОРЛЯНСЬКОЇ ЗАГАЛЬНООСВІТНЬОЇ ШКОЛИ І-ІІІ СТУПЕНІВ ВАСИЛІВСЬКОЇ РАЙОННОЇ РАДИ ЗАПОРІЗЬКОЇ ОБЛАСТІ</w:t>
      </w:r>
      <w:r>
        <w:rPr>
          <w:rFonts w:ascii="Times New Roman" w:hAnsi="Times New Roman" w:cs="Times New Roman"/>
          <w:sz w:val="28"/>
          <w:szCs w:val="28"/>
        </w:rPr>
        <w:t>, зареєстрований</w:t>
      </w:r>
      <w:r w:rsidRPr="00D1393B">
        <w:rPr>
          <w:rFonts w:ascii="Times New Roman" w:hAnsi="Times New Roman" w:cs="Times New Roman"/>
          <w:sz w:val="28"/>
          <w:szCs w:val="28"/>
        </w:rPr>
        <w:t xml:space="preserve"> 22.11.2004р. № 10801050001000049.</w:t>
      </w:r>
    </w:p>
    <w:p w:rsidR="007B108E" w:rsidRPr="00D1393B" w:rsidRDefault="007B108E"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7B108E" w:rsidRPr="00D1393B" w:rsidRDefault="007B108E"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1.3. Засновником навчального закладу є Василівська районна рада Запорізької області.</w:t>
      </w:r>
    </w:p>
    <w:p w:rsidR="007B108E" w:rsidRPr="00D1393B" w:rsidRDefault="007B108E"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7B108E" w:rsidRPr="00D1393B" w:rsidRDefault="007B108E"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7B108E" w:rsidRPr="00D1393B" w:rsidRDefault="007B108E"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 xml:space="preserve">1.6. Повне найменування: </w:t>
      </w:r>
    </w:p>
    <w:p w:rsidR="007B108E" w:rsidRPr="00D1393B" w:rsidRDefault="007B108E"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 українською мовою: КОМУНАЛЬНИЙ ЗАКЛАД «ОРЛЯНСЬКА ЗАГАЛЬНООСВІТНЯ ШКОЛА І-ІІІ СТУПЕНІВ» ВАСИЛІВСЬКОЇ РАЙОННОЇ РАДИ ЗАПОРІЗЬКОЇ ОБЛАСТІ;</w:t>
      </w:r>
    </w:p>
    <w:p w:rsidR="007B108E" w:rsidRPr="00D1393B" w:rsidRDefault="007B108E"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 російською мовою: КОМУНАЛЬНОЕ ЗАВЕДЕНИЕ «ОРЛЯНСКАЯ ОБЩЕОБРАЗОВАТЕЛЬНАЯ ШКОЛА І-ІІІ СТУПЕНЕЙ» ВАСИЛЬЕВСКОГО РАЙОННОГО СОВЕТА ЗАПОРОЖСКОЙ ОБЛАСТИ.</w:t>
      </w:r>
    </w:p>
    <w:p w:rsidR="007B108E" w:rsidRPr="00D1393B" w:rsidRDefault="007B108E"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Скорочене найменування :</w:t>
      </w:r>
    </w:p>
    <w:p w:rsidR="007B108E" w:rsidRPr="00D1393B" w:rsidRDefault="007B108E"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 українською мовою: КЗ «Орлянська ЗОШ І-ІІІ ст.»ВРР ЗО</w:t>
      </w:r>
    </w:p>
    <w:p w:rsidR="007B108E" w:rsidRPr="00D1393B" w:rsidRDefault="007B108E"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 російською мовою: КЗ «Орлянская ООШ І-ІІІ ст.» ВРС ЗО</w:t>
      </w:r>
    </w:p>
    <w:p w:rsidR="007B108E" w:rsidRDefault="007B108E"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1.7. Юридична адреса навчального закладу: 71660, Запорізька область, Василівський район, с.Орлянське, вул. Шкільна, 3</w:t>
      </w:r>
      <w:r>
        <w:rPr>
          <w:rFonts w:ascii="Times New Roman" w:hAnsi="Times New Roman" w:cs="Times New Roman"/>
          <w:sz w:val="28"/>
          <w:szCs w:val="28"/>
        </w:rPr>
        <w:t>.</w:t>
      </w:r>
    </w:p>
    <w:p w:rsidR="007B108E" w:rsidRPr="00D5692B" w:rsidRDefault="007B108E"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1.8. Навчальний заклад є юридичною особою, має самостійний баланс,</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печатку, штамп, ідентифікаційний номер.</w:t>
      </w:r>
    </w:p>
    <w:p w:rsidR="007B108E" w:rsidRPr="00D5692B" w:rsidRDefault="007B108E"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1.9. Головною метою навчального закладу є забезпечення реалізації права</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громадян на здобуття повної загальної середньої освіти.</w:t>
      </w:r>
    </w:p>
    <w:p w:rsidR="007B108E" w:rsidRPr="00D5692B" w:rsidRDefault="007B108E" w:rsidP="00D1393B">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xml:space="preserve">1.10. </w:t>
      </w:r>
      <w:r w:rsidRPr="00D5692B">
        <w:rPr>
          <w:rFonts w:ascii="Times New Roman" w:hAnsi="Times New Roman" w:cs="Times New Roman"/>
          <w:spacing w:val="-11"/>
          <w:sz w:val="28"/>
          <w:szCs w:val="28"/>
        </w:rPr>
        <w:t>Головними завданнями навчального закладу є:</w:t>
      </w:r>
    </w:p>
    <w:p w:rsidR="007B108E" w:rsidRPr="00D5692B" w:rsidRDefault="007B108E"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забезпечення реалізації права громадян на повну загальну середню освіту;</w:t>
      </w:r>
    </w:p>
    <w:p w:rsidR="007B108E" w:rsidRPr="00D5692B" w:rsidRDefault="007B108E"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громадянина України;</w:t>
      </w:r>
    </w:p>
    <w:p w:rsidR="007B108E" w:rsidRPr="00D5692B" w:rsidRDefault="007B108E"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7B108E" w:rsidRPr="00D5692B" w:rsidRDefault="007B108E"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7B108E" w:rsidRPr="00D5692B" w:rsidRDefault="007B108E"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7B108E" w:rsidRPr="00D5692B" w:rsidRDefault="007B108E"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розвиток особистості учня, його здібностей і обдарувань, наукового світогляду; </w:t>
      </w:r>
    </w:p>
    <w:p w:rsidR="007B108E" w:rsidRPr="00D5692B" w:rsidRDefault="007B108E"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реалізація права учнів (вихованців) на вільне формування політичних і світоглядних переконань;</w:t>
      </w:r>
    </w:p>
    <w:p w:rsidR="007B108E" w:rsidRPr="00D5692B" w:rsidRDefault="007B108E"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7B108E" w:rsidRPr="00D5692B" w:rsidRDefault="007B108E"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створення умов для оволодіння системою наукових знань про природу, людину і суспільство;</w:t>
      </w:r>
    </w:p>
    <w:p w:rsidR="007B108E" w:rsidRPr="00D5692B" w:rsidRDefault="007B108E"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7B108E" w:rsidRPr="00D5692B" w:rsidRDefault="007B108E"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Навчальний заклад несе відповідальність перед особою, суспільством і державою за:</w:t>
      </w:r>
    </w:p>
    <w:p w:rsidR="007B108E" w:rsidRPr="00D5692B" w:rsidRDefault="007B108E"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безпечні умови освітньої діяльності;</w:t>
      </w:r>
    </w:p>
    <w:p w:rsidR="007B108E" w:rsidRPr="00D5692B" w:rsidRDefault="007B108E"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державних стандартів освіти;</w:t>
      </w:r>
    </w:p>
    <w:p w:rsidR="007B108E" w:rsidRPr="00D5692B" w:rsidRDefault="007B108E"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7B108E" w:rsidRPr="00D5692B" w:rsidRDefault="007B108E"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дотримання фінансової дисципліни. </w:t>
      </w:r>
    </w:p>
    <w:p w:rsidR="007B108E" w:rsidRPr="00D5692B" w:rsidRDefault="007B108E"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7B108E" w:rsidRPr="00D5692B" w:rsidRDefault="007B108E"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Навчальний заклад має право:</w:t>
      </w:r>
    </w:p>
    <w:p w:rsidR="007B108E" w:rsidRPr="00D5692B" w:rsidRDefault="007B108E"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користуватися пільгами, що передбачені діючим законодавством;</w:t>
      </w:r>
    </w:p>
    <w:p w:rsidR="007B108E" w:rsidRPr="00D5692B" w:rsidRDefault="007B108E"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проходити в установленому порядку державну атестацію;</w:t>
      </w:r>
    </w:p>
    <w:p w:rsidR="007B108E" w:rsidRPr="00D5692B" w:rsidRDefault="007B108E"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форми, методи і засоби організації навчально-виховного процесу за погодженням із власником (засновником);</w:t>
      </w:r>
    </w:p>
    <w:p w:rsidR="007B108E" w:rsidRPr="00D5692B" w:rsidRDefault="007B108E"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розробляти і впроваджувати власні програми навчальної та науково-методичної роботи з урахуванням державних стандартів:</w:t>
      </w:r>
    </w:p>
    <w:p w:rsidR="007B108E" w:rsidRPr="00D5692B" w:rsidRDefault="007B108E"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контингент учнів;</w:t>
      </w:r>
    </w:p>
    <w:p w:rsidR="007B108E" w:rsidRPr="00D5692B" w:rsidRDefault="007B108E"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варіативну частину робочого навчального плану;</w:t>
      </w:r>
    </w:p>
    <w:p w:rsidR="007B108E" w:rsidRPr="00D5692B" w:rsidRDefault="007B108E"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 установленому порядку розробляти і впроваджувати експериментальні та індивідуальні робочі навчальні плани;</w:t>
      </w:r>
    </w:p>
    <w:p w:rsidR="007B108E" w:rsidRPr="00D5692B" w:rsidRDefault="007B108E"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організовувати підготовку, перепідготовку, підвищення кваліфікації педагогічних кадрів; </w:t>
      </w:r>
    </w:p>
    <w:p w:rsidR="007B108E" w:rsidRPr="00D5692B" w:rsidRDefault="007B108E"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7B108E" w:rsidRPr="00D5692B" w:rsidRDefault="007B108E"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використовувати різні форми морального і матеріального заохочення до учасників навчально-виховного процесу;</w:t>
      </w:r>
    </w:p>
    <w:p w:rsidR="007B108E" w:rsidRPr="00D5692B" w:rsidRDefault="007B108E"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бути власником і розпорядником рухомого і нерухомого майна згідно законодавством України та статутом;</w:t>
      </w:r>
    </w:p>
    <w:p w:rsidR="007B108E" w:rsidRPr="00D5692B" w:rsidRDefault="007B108E"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отримувати кошти і матеріальні цінності від органів виконавчої влади, юридичних і фізичних осіб;</w:t>
      </w:r>
    </w:p>
    <w:p w:rsidR="007B108E" w:rsidRPr="00D5692B" w:rsidRDefault="007B108E"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залишати у своєму розпорядженні і використовувати власні надходження у порядку визначеному законодавством України;</w:t>
      </w:r>
    </w:p>
    <w:p w:rsidR="007B108E" w:rsidRPr="00D5692B" w:rsidRDefault="007B108E"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розвивати власну соціальну базу: мережу спортивно-оздоровчих, лікувально- профілактичних і культурних підрозділів;</w:t>
      </w:r>
    </w:p>
    <w:p w:rsidR="007B108E" w:rsidRPr="00D5692B" w:rsidRDefault="007B108E"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встановлювати форму для учнів;</w:t>
      </w:r>
    </w:p>
    <w:p w:rsidR="007B108E" w:rsidRPr="00D5692B" w:rsidRDefault="007B108E"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7B108E" w:rsidRPr="00D5692B" w:rsidRDefault="007B108E"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1.15.</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Взаємовідносини навчального закладу з юридичними і фізичними особами визначаються угодами, що укладені між ними.</w:t>
      </w:r>
    </w:p>
    <w:p w:rsidR="007B108E" w:rsidRPr="00D5692B" w:rsidRDefault="007B108E" w:rsidP="00D1393B">
      <w:pPr>
        <w:jc w:val="both"/>
        <w:rPr>
          <w:rFonts w:ascii="Times New Roman" w:hAnsi="Times New Roman" w:cs="Times New Roman"/>
          <w:spacing w:val="-11"/>
          <w:sz w:val="28"/>
          <w:szCs w:val="28"/>
        </w:rPr>
      </w:pPr>
    </w:p>
    <w:p w:rsidR="007B108E" w:rsidRPr="00215BB2" w:rsidRDefault="007B108E" w:rsidP="00D1393B">
      <w:pPr>
        <w:jc w:val="center"/>
        <w:rPr>
          <w:rFonts w:ascii="Times New Roman" w:hAnsi="Times New Roman" w:cs="Times New Roman"/>
          <w:sz w:val="28"/>
          <w:szCs w:val="28"/>
        </w:rPr>
      </w:pPr>
      <w:bookmarkStart w:id="0" w:name="bookmark0"/>
      <w:r w:rsidRPr="00215BB2">
        <w:rPr>
          <w:rFonts w:ascii="Times New Roman" w:hAnsi="Times New Roman" w:cs="Times New Roman"/>
          <w:sz w:val="28"/>
          <w:szCs w:val="28"/>
        </w:rPr>
        <w:t>П. Організація навчально-виховного процесу.</w:t>
      </w:r>
      <w:bookmarkEnd w:id="0"/>
    </w:p>
    <w:p w:rsidR="007B108E" w:rsidRPr="00215BB2" w:rsidRDefault="007B108E" w:rsidP="00D1393B">
      <w:pPr>
        <w:jc w:val="both"/>
        <w:rPr>
          <w:rFonts w:ascii="Times New Roman" w:hAnsi="Times New Roman" w:cs="Times New Roman"/>
          <w:sz w:val="28"/>
          <w:szCs w:val="28"/>
        </w:rPr>
      </w:pP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215BB2">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215BB2">
        <w:rPr>
          <w:rFonts w:ascii="Times New Roman" w:hAnsi="Times New Roman" w:cs="Times New Roman"/>
          <w:sz w:val="28"/>
          <w:szCs w:val="28"/>
        </w:rPr>
        <w:t>здобуття освіти на рівні державних стандартів.</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215BB2">
        <w:rPr>
          <w:rFonts w:ascii="Times New Roman" w:hAnsi="Times New Roman" w:cs="Times New Roman"/>
          <w:sz w:val="28"/>
          <w:szCs w:val="28"/>
        </w:rPr>
        <w:t>формою навчання.</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215BB2">
        <w:rPr>
          <w:rFonts w:ascii="Times New Roman" w:hAnsi="Times New Roman" w:cs="Times New Roman"/>
          <w:sz w:val="28"/>
          <w:szCs w:val="28"/>
        </w:rPr>
        <w:t>навчання та екстернату.</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w:t>
      </w:r>
      <w:r w:rsidRPr="00215BB2">
        <w:rPr>
          <w:rFonts w:ascii="Times New Roman" w:hAnsi="Times New Roman" w:cs="Times New Roman"/>
          <w:sz w:val="28"/>
          <w:szCs w:val="28"/>
        </w:rPr>
        <w:t>здійснюється наказом директора навчального закладу на підставі заяви батьків (осіб, які їх замінюють).</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w:t>
      </w:r>
      <w:r w:rsidRPr="00215BB2">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рік поділяється на семестри.</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w:t>
      </w:r>
      <w:r w:rsidRPr="00215BB2">
        <w:rPr>
          <w:rFonts w:ascii="Times New Roman" w:hAnsi="Times New Roman" w:cs="Times New Roman"/>
          <w:sz w:val="28"/>
          <w:szCs w:val="28"/>
        </w:rPr>
        <w:t>забороняється (крім випадків, передбачених законодавством України).</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2.10. Тривалість уроків у навчальному закладі становить:</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перших класах — 35 хвилин, у других— четвертих класах— 40 хвилин, у п’ятих— одинадцятих — 45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215BB2">
        <w:rPr>
          <w:rFonts w:ascii="Times New Roman" w:hAnsi="Times New Roman" w:cs="Times New Roman"/>
          <w:sz w:val="28"/>
          <w:szCs w:val="28"/>
        </w:rPr>
        <w:t>державної санітарно-епідеміологічної служби.</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w:t>
      </w:r>
      <w:r w:rsidRPr="00215BB2">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215BB2">
        <w:rPr>
          <w:rFonts w:ascii="Times New Roman" w:hAnsi="Times New Roman" w:cs="Times New Roman"/>
          <w:sz w:val="28"/>
          <w:szCs w:val="28"/>
        </w:rPr>
        <w:t>санітарно-гігієнічних та педагогічних вимог і затверджується директором.</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w:t>
      </w:r>
      <w:r w:rsidRPr="00215BB2">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Система оцінювання навчальної праці учнів повинна бути стимулюючою.</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Оцінювання навчальних досягнень учнів 2 - 11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2.17. Навчання у випускному 9, 11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w:t>
      </w:r>
      <w:r w:rsidRPr="00215BB2">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початковій школі, в 5-8,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затверджуються Кабінетом Міністрів України.</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учні 1-8 класів можуть нагороджуватися похвальним листом, а випускники загальноосвітніх навчальних закладів ІІІ ступеня – похвальною грамотою «За особливі успіхи у вивчені окремих предметів», медалями золотою «За особливі успіхи у навчанні» або срібною «За успіхи у навчанні» .</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215BB2">
        <w:rPr>
          <w:rFonts w:ascii="Times New Roman" w:hAnsi="Times New Roman" w:cs="Times New Roman"/>
          <w:sz w:val="28"/>
          <w:szCs w:val="28"/>
        </w:rPr>
        <w:t>атестатів,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7B108E" w:rsidRPr="00215BB2" w:rsidRDefault="007B108E" w:rsidP="00D1393B">
      <w:pPr>
        <w:jc w:val="both"/>
        <w:rPr>
          <w:rFonts w:ascii="Times New Roman" w:hAnsi="Times New Roman" w:cs="Times New Roman"/>
          <w:sz w:val="28"/>
          <w:szCs w:val="28"/>
        </w:rPr>
      </w:pPr>
    </w:p>
    <w:p w:rsidR="007B108E" w:rsidRPr="00215BB2" w:rsidRDefault="007B108E" w:rsidP="00D1393B">
      <w:pPr>
        <w:jc w:val="center"/>
        <w:rPr>
          <w:rFonts w:ascii="Times New Roman" w:hAnsi="Times New Roman" w:cs="Times New Roman"/>
          <w:sz w:val="28"/>
          <w:szCs w:val="28"/>
        </w:rPr>
      </w:pPr>
      <w:bookmarkStart w:id="1" w:name="bookmark1"/>
      <w:r w:rsidRPr="00215BB2">
        <w:rPr>
          <w:rFonts w:ascii="Times New Roman" w:hAnsi="Times New Roman" w:cs="Times New Roman"/>
          <w:sz w:val="28"/>
          <w:szCs w:val="28"/>
        </w:rPr>
        <w:t>ІІІ. Учасники навчально-виховного процесу</w:t>
      </w:r>
      <w:bookmarkEnd w:id="1"/>
    </w:p>
    <w:p w:rsidR="007B108E" w:rsidRPr="00215BB2" w:rsidRDefault="007B108E" w:rsidP="00D1393B">
      <w:pPr>
        <w:jc w:val="both"/>
        <w:rPr>
          <w:rFonts w:ascii="Times New Roman" w:hAnsi="Times New Roman" w:cs="Times New Roman"/>
          <w:sz w:val="28"/>
          <w:szCs w:val="28"/>
        </w:rPr>
      </w:pP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215BB2">
        <w:rPr>
          <w:rFonts w:ascii="Times New Roman" w:hAnsi="Times New Roman" w:cs="Times New Roman"/>
          <w:sz w:val="28"/>
          <w:szCs w:val="28"/>
        </w:rPr>
        <w:t>бібліотекарі, інші спеціалісти, батьки або особи, які їх замінюють.</w:t>
      </w:r>
    </w:p>
    <w:p w:rsidR="007B108E" w:rsidRPr="00215BB2" w:rsidRDefault="007B108E"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215BB2">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7B108E" w:rsidRPr="00215BB2" w:rsidRDefault="007B108E"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215BB2">
        <w:rPr>
          <w:rFonts w:ascii="Times New Roman" w:hAnsi="Times New Roman" w:cs="Times New Roman"/>
          <w:sz w:val="28"/>
          <w:szCs w:val="28"/>
        </w:rPr>
        <w:t>Учні мають право:</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доступ до інформації з усіх галузей знань;</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органів громадського самоврядування навчального закладу;</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безпечні і нешкідливі умови навчання, виховання та праці.</w:t>
      </w:r>
    </w:p>
    <w:p w:rsidR="007B108E" w:rsidRPr="00215BB2" w:rsidRDefault="007B108E"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215BB2">
        <w:rPr>
          <w:rFonts w:ascii="Times New Roman" w:hAnsi="Times New Roman" w:cs="Times New Roman"/>
          <w:sz w:val="28"/>
          <w:szCs w:val="28"/>
        </w:rPr>
        <w:t>Учні зобов'язані:</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дотримуватися вимог статуту, правил внутрішнього розпорядку; </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правил особистої гігієни.</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215BB2">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7B108E"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 7. Педагогічні працівники мають право на: </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захист професійної честі, гідності;</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215BB2">
        <w:rPr>
          <w:rFonts w:ascii="Times New Roman" w:hAnsi="Times New Roman" w:cs="Times New Roman"/>
          <w:sz w:val="28"/>
          <w:szCs w:val="28"/>
        </w:rPr>
        <w:t>процесу;</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виявлення педагогічної ініціативи;</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у роботі органів громадського самоврядування навчального закладу; підвищення кваліфікації, перепідготовку;</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3.8. Педагогічні працівники зобов’язані:</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сприяти зростанню іміджу навчального закладу;</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педагогічної етики, моралі, поважати гідність учнів;</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виконувати статут навчального закладу, правила внутрішнього розпорядку, умови контракту чи трудового договору;</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педагогічної ради.</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215BB2">
        <w:rPr>
          <w:rFonts w:ascii="Times New Roman" w:hAnsi="Times New Roman" w:cs="Times New Roman"/>
          <w:sz w:val="28"/>
          <w:szCs w:val="28"/>
        </w:rPr>
        <w:t>(посадового окладу) лише за  письмовою згодою педагогічного працівника.</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215BB2">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215BB2">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215BB2">
        <w:rPr>
          <w:rFonts w:ascii="Times New Roman" w:hAnsi="Times New Roman" w:cs="Times New Roman"/>
          <w:sz w:val="28"/>
          <w:szCs w:val="28"/>
        </w:rPr>
        <w:t>педагогічного працівника з дотриманням законодавства про працю.</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законодавством України про працю, Законом України «Про загальну середню освіту» та іншими законодавчими актами.</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215BB2">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Батьки та особи, які їх замінюють, мають право:</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виховувати у дітей повагу до законів, прав, основних свобод людини.</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7B108E" w:rsidRPr="00215BB2" w:rsidRDefault="007B108E" w:rsidP="00D1393B">
      <w:pPr>
        <w:jc w:val="both"/>
        <w:rPr>
          <w:rFonts w:ascii="Times New Roman" w:hAnsi="Times New Roman" w:cs="Times New Roman"/>
          <w:sz w:val="28"/>
          <w:szCs w:val="28"/>
        </w:rPr>
      </w:pPr>
    </w:p>
    <w:p w:rsidR="007B108E" w:rsidRPr="00215BB2" w:rsidRDefault="007B108E" w:rsidP="00D1393B">
      <w:pPr>
        <w:jc w:val="center"/>
        <w:rPr>
          <w:rFonts w:ascii="Times New Roman" w:hAnsi="Times New Roman" w:cs="Times New Roman"/>
          <w:sz w:val="28"/>
          <w:szCs w:val="28"/>
        </w:rPr>
      </w:pPr>
      <w:bookmarkStart w:id="2" w:name="bookmark2"/>
      <w:r w:rsidRPr="00215BB2">
        <w:rPr>
          <w:rFonts w:ascii="Times New Roman" w:hAnsi="Times New Roman" w:cs="Times New Roman"/>
          <w:sz w:val="28"/>
          <w:szCs w:val="28"/>
        </w:rPr>
        <w:t>IV. Управління навчальним закладом</w:t>
      </w:r>
      <w:bookmarkEnd w:id="2"/>
    </w:p>
    <w:p w:rsidR="007B108E" w:rsidRPr="00215BB2" w:rsidRDefault="007B108E" w:rsidP="00D1393B">
      <w:pPr>
        <w:jc w:val="both"/>
        <w:rPr>
          <w:rFonts w:ascii="Times New Roman" w:hAnsi="Times New Roman" w:cs="Times New Roman"/>
          <w:sz w:val="28"/>
          <w:szCs w:val="28"/>
        </w:rPr>
      </w:pP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4.2. Директор навчального закладу:</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організовує навчально-виховний процес; </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відповідає за якість і ефективність роботи педагогічного колективу; </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розпоряджається в установленому порядку шкільним майном і коштами;</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працівників навчального закладу - зборами трудового колективу; </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учнів навчального закладу другого-третього ступеня - класними зборами; </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батьків, представників громадськості - класними батьківськими зборами. </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Кожна категорія обирає однакову кількість делегатів.</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заслуховують звіт директора і голови ради навчального закладу;</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4.4. У період між загальними зборами (конференцією) діє рада навчального закладу.</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4.4.1. Метою діяльності ради є:</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сприяння демократизації і гуманізації навчально-виховного процесу; </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розширення колегіальних форм управління навчальним закладом;</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4.4.2. Основними завданнями ради є:</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навичок здорового способу життя;</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належного педагогічного клімату в навчальному закладі;</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організації дозвілля та оздоровлення учнів (вихованців);</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215BB2">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навчально-виховного процесу.</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215BB2">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чергових виборах склад ради оновлюється не менше ніж на третину. </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4.4.4. Рада навчального закладу діє на засадах:</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вимог законодавства України;</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колегіальності ухвалення рішень;</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добровільності і рівноправності членства;</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гласності.</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рівної кількості голосів вирішальним є голос голови ради.</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 4. 6. Рада навчального закладу:</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організовує виконання рішень загальних зборів (конференцій);</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затверджує режим роботи навчального закладу;</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215BB2">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вихованців), а також тенденції розвитку регіону, суспільства і держави;</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погоджує робочий навчальний план на кожний навчальний рік;</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виступає ініціатором проведення добродійних акцій;</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ініціює розгляд кадрових питань та бере участь у їх вирішенні;</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питання родинного виховання;</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педагогічній освіті батьків;</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сприяє поповненню бібліотечного фонду та передплаті періодичних видань; розглядає питання здобуття обов’язкової загальної середньої освіти учнями; організовує громадський контроль за харчуванням і медичним обслуговуванням учнів; </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Головою педагогічної ради є директор навчального закладу.</w:t>
      </w:r>
    </w:p>
    <w:p w:rsidR="007B108E" w:rsidRPr="00215BB2" w:rsidRDefault="007B108E"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215BB2">
        <w:rPr>
          <w:rFonts w:ascii="Times New Roman" w:hAnsi="Times New Roman" w:cs="Times New Roman"/>
          <w:sz w:val="28"/>
          <w:szCs w:val="28"/>
        </w:rPr>
        <w:t>Педагогічна рада розглядає питання:</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7B108E" w:rsidRPr="00215BB2" w:rsidRDefault="007B108E"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7B108E" w:rsidRPr="00215BB2" w:rsidRDefault="007B108E" w:rsidP="00D1393B">
      <w:pPr>
        <w:jc w:val="both"/>
        <w:rPr>
          <w:rFonts w:ascii="Times New Roman" w:hAnsi="Times New Roman" w:cs="Times New Roman"/>
          <w:sz w:val="28"/>
          <w:szCs w:val="28"/>
        </w:rPr>
      </w:pPr>
    </w:p>
    <w:p w:rsidR="007B108E" w:rsidRPr="001D561E" w:rsidRDefault="007B108E" w:rsidP="00D1393B">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7B108E" w:rsidRPr="001D561E" w:rsidRDefault="007B108E" w:rsidP="00D1393B">
      <w:pPr>
        <w:jc w:val="both"/>
        <w:rPr>
          <w:rFonts w:ascii="Times New Roman" w:hAnsi="Times New Roman" w:cs="Times New Roman"/>
          <w:sz w:val="28"/>
          <w:szCs w:val="28"/>
        </w:rPr>
      </w:pPr>
    </w:p>
    <w:p w:rsidR="007B108E" w:rsidRPr="001D561E" w:rsidRDefault="007B108E" w:rsidP="00D1393B">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7B108E" w:rsidRPr="001D561E" w:rsidRDefault="007B108E" w:rsidP="00D1393B">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7B108E" w:rsidRPr="001D561E" w:rsidRDefault="007B108E"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7B108E" w:rsidRPr="001D561E" w:rsidRDefault="007B108E"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7B108E" w:rsidRPr="001D561E" w:rsidRDefault="007B108E"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7B108E" w:rsidRPr="001D561E" w:rsidRDefault="007B108E"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7B108E" w:rsidRPr="001D561E" w:rsidRDefault="007B108E"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7B108E" w:rsidRPr="001D561E" w:rsidRDefault="007B108E"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7B108E" w:rsidRPr="001D561E" w:rsidRDefault="007B108E"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7B108E" w:rsidRPr="001D561E" w:rsidRDefault="007B108E"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7B108E" w:rsidRPr="001D561E" w:rsidRDefault="007B108E"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7B108E" w:rsidRPr="001D561E" w:rsidRDefault="007B108E"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7B108E" w:rsidRPr="001D561E" w:rsidRDefault="007B108E"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7B108E" w:rsidRPr="001D561E" w:rsidRDefault="007B108E"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7B108E" w:rsidRPr="001D561E" w:rsidRDefault="007B108E"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7B108E" w:rsidRPr="001D561E" w:rsidRDefault="007B108E"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7B108E" w:rsidRPr="001D561E" w:rsidRDefault="007B108E"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7B108E" w:rsidRPr="001D561E" w:rsidRDefault="007B108E"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7B108E" w:rsidRPr="001D561E" w:rsidRDefault="007B108E"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7B108E" w:rsidRPr="001D561E" w:rsidRDefault="007B108E"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7B108E" w:rsidRPr="001D561E" w:rsidRDefault="007B108E"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7B108E" w:rsidRPr="001D561E" w:rsidRDefault="007B108E"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7B108E" w:rsidRPr="001D561E" w:rsidRDefault="007B108E"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7B108E" w:rsidRPr="001D561E" w:rsidRDefault="007B108E"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7B108E" w:rsidRPr="001D561E" w:rsidRDefault="007B108E"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7B108E" w:rsidRPr="001D561E" w:rsidRDefault="007B108E"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7B108E" w:rsidRPr="001D561E" w:rsidRDefault="007B108E"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Бухгалтерський облік здійснюється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7B108E" w:rsidRPr="001D561E" w:rsidRDefault="007B108E"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7B108E" w:rsidRPr="001D561E" w:rsidRDefault="007B108E" w:rsidP="00D1393B">
      <w:pPr>
        <w:jc w:val="both"/>
        <w:rPr>
          <w:rFonts w:ascii="Times New Roman" w:hAnsi="Times New Roman" w:cs="Times New Roman"/>
          <w:sz w:val="28"/>
          <w:szCs w:val="28"/>
        </w:rPr>
      </w:pPr>
    </w:p>
    <w:p w:rsidR="007B108E" w:rsidRPr="001D561E" w:rsidRDefault="007B108E" w:rsidP="00D1393B">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7B108E" w:rsidRPr="001D561E" w:rsidRDefault="007B108E" w:rsidP="00D1393B">
      <w:pPr>
        <w:jc w:val="both"/>
        <w:rPr>
          <w:rFonts w:ascii="Times New Roman" w:hAnsi="Times New Roman" w:cs="Times New Roman"/>
          <w:sz w:val="28"/>
          <w:szCs w:val="28"/>
        </w:rPr>
      </w:pPr>
    </w:p>
    <w:p w:rsidR="007B108E" w:rsidRPr="001D561E" w:rsidRDefault="007B108E" w:rsidP="00D1393B">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7B108E" w:rsidRPr="001D561E" w:rsidRDefault="007B108E" w:rsidP="00D1393B">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7B108E" w:rsidRPr="001D561E" w:rsidRDefault="007B108E" w:rsidP="00D1393B">
      <w:pPr>
        <w:jc w:val="both"/>
        <w:rPr>
          <w:rFonts w:ascii="Times New Roman" w:hAnsi="Times New Roman" w:cs="Times New Roman"/>
          <w:sz w:val="28"/>
          <w:szCs w:val="28"/>
        </w:rPr>
      </w:pPr>
    </w:p>
    <w:p w:rsidR="007B108E" w:rsidRPr="001D561E" w:rsidRDefault="007B108E" w:rsidP="00D1393B">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7B108E" w:rsidRPr="001D561E" w:rsidRDefault="007B108E" w:rsidP="00D1393B">
      <w:pPr>
        <w:jc w:val="both"/>
        <w:rPr>
          <w:rFonts w:ascii="Times New Roman" w:hAnsi="Times New Roman" w:cs="Times New Roman"/>
          <w:sz w:val="28"/>
          <w:szCs w:val="28"/>
        </w:rPr>
      </w:pPr>
    </w:p>
    <w:p w:rsidR="007B108E" w:rsidRPr="001D561E" w:rsidRDefault="007B108E" w:rsidP="00D1393B">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7B108E" w:rsidRPr="001D561E" w:rsidRDefault="007B108E" w:rsidP="00D1393B">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7B108E" w:rsidRPr="001D561E" w:rsidRDefault="007B108E" w:rsidP="00D1393B">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7B108E" w:rsidRPr="001D561E" w:rsidRDefault="007B108E" w:rsidP="00D1393B">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7B108E" w:rsidRPr="001D561E" w:rsidRDefault="007B108E" w:rsidP="00D1393B">
      <w:pPr>
        <w:jc w:val="both"/>
        <w:rPr>
          <w:rFonts w:ascii="Times New Roman" w:hAnsi="Times New Roman" w:cs="Times New Roman"/>
          <w:sz w:val="28"/>
          <w:szCs w:val="28"/>
        </w:rPr>
      </w:pPr>
    </w:p>
    <w:p w:rsidR="007B108E" w:rsidRPr="001D561E" w:rsidRDefault="007B108E" w:rsidP="00D1393B">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7B108E" w:rsidRPr="001D561E" w:rsidRDefault="007B108E" w:rsidP="00D1393B">
      <w:pPr>
        <w:jc w:val="both"/>
        <w:rPr>
          <w:rFonts w:ascii="Times New Roman" w:hAnsi="Times New Roman" w:cs="Times New Roman"/>
          <w:sz w:val="28"/>
          <w:szCs w:val="28"/>
        </w:rPr>
      </w:pPr>
    </w:p>
    <w:p w:rsidR="007B108E" w:rsidRPr="001D561E" w:rsidRDefault="007B108E"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7B108E" w:rsidRPr="001D561E" w:rsidRDefault="007B108E"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7B108E" w:rsidRPr="001D561E" w:rsidRDefault="007B108E" w:rsidP="00D1393B">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7B108E" w:rsidRPr="001D561E" w:rsidRDefault="007B108E" w:rsidP="00D1393B">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7B108E" w:rsidRPr="001D561E" w:rsidRDefault="007B108E" w:rsidP="00D1393B">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7B108E" w:rsidRPr="001D561E" w:rsidRDefault="007B108E" w:rsidP="00D1393B">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7B108E" w:rsidRPr="001D561E" w:rsidRDefault="007B108E" w:rsidP="00D1393B">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7B108E" w:rsidRDefault="007B108E" w:rsidP="00D1393B">
      <w:pPr>
        <w:jc w:val="both"/>
        <w:rPr>
          <w:rFonts w:ascii="Times New Roman" w:hAnsi="Times New Roman" w:cs="Times New Roman"/>
          <w:sz w:val="28"/>
          <w:szCs w:val="28"/>
        </w:rPr>
      </w:pPr>
    </w:p>
    <w:p w:rsidR="007B108E" w:rsidRPr="00EC444B" w:rsidRDefault="007B108E" w:rsidP="00D1393B">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7B108E" w:rsidRPr="00EC444B" w:rsidRDefault="007B108E" w:rsidP="00D1393B">
      <w:pPr>
        <w:pStyle w:val="NormalWeb"/>
        <w:spacing w:after="0"/>
        <w:ind w:firstLine="798"/>
        <w:jc w:val="both"/>
        <w:rPr>
          <w:sz w:val="28"/>
          <w:szCs w:val="28"/>
          <w:lang w:val="uk-UA"/>
        </w:rPr>
      </w:pPr>
    </w:p>
    <w:p w:rsidR="007B108E" w:rsidRPr="00EC444B" w:rsidRDefault="007B108E" w:rsidP="00D1393B">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7B108E" w:rsidRPr="00D5692B" w:rsidRDefault="007B108E" w:rsidP="00D1393B">
      <w:pPr>
        <w:jc w:val="both"/>
      </w:pPr>
    </w:p>
    <w:p w:rsidR="007B108E" w:rsidRPr="00D1393B" w:rsidRDefault="007B108E"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 xml:space="preserve"> </w:t>
      </w:r>
    </w:p>
    <w:sectPr w:rsidR="007B108E" w:rsidRPr="00D1393B"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1AB4"/>
    <w:rsid w:val="000554D1"/>
    <w:rsid w:val="00066F1C"/>
    <w:rsid w:val="0006745D"/>
    <w:rsid w:val="0008636C"/>
    <w:rsid w:val="0009508A"/>
    <w:rsid w:val="000C7266"/>
    <w:rsid w:val="000E486D"/>
    <w:rsid w:val="00100206"/>
    <w:rsid w:val="00117DA3"/>
    <w:rsid w:val="001222D2"/>
    <w:rsid w:val="00126BE3"/>
    <w:rsid w:val="00156E5C"/>
    <w:rsid w:val="001B4F24"/>
    <w:rsid w:val="001D09A6"/>
    <w:rsid w:val="001D561E"/>
    <w:rsid w:val="001D73D1"/>
    <w:rsid w:val="001E4EB0"/>
    <w:rsid w:val="001E6F25"/>
    <w:rsid w:val="001E796C"/>
    <w:rsid w:val="002057DD"/>
    <w:rsid w:val="0021416E"/>
    <w:rsid w:val="00215BB2"/>
    <w:rsid w:val="00217376"/>
    <w:rsid w:val="0023297D"/>
    <w:rsid w:val="00274DC8"/>
    <w:rsid w:val="00281B5F"/>
    <w:rsid w:val="002A14A2"/>
    <w:rsid w:val="002C186E"/>
    <w:rsid w:val="002E58F1"/>
    <w:rsid w:val="002F6997"/>
    <w:rsid w:val="002F782B"/>
    <w:rsid w:val="00313D99"/>
    <w:rsid w:val="003B3163"/>
    <w:rsid w:val="003F7CB8"/>
    <w:rsid w:val="00441F3C"/>
    <w:rsid w:val="00443327"/>
    <w:rsid w:val="004679E2"/>
    <w:rsid w:val="004747B2"/>
    <w:rsid w:val="004A16E8"/>
    <w:rsid w:val="004A28E6"/>
    <w:rsid w:val="004B1E02"/>
    <w:rsid w:val="004D3A1D"/>
    <w:rsid w:val="004E7A18"/>
    <w:rsid w:val="00521C55"/>
    <w:rsid w:val="00525214"/>
    <w:rsid w:val="00545075"/>
    <w:rsid w:val="005476A3"/>
    <w:rsid w:val="005635A6"/>
    <w:rsid w:val="00563805"/>
    <w:rsid w:val="005730E9"/>
    <w:rsid w:val="0059684B"/>
    <w:rsid w:val="005A10A9"/>
    <w:rsid w:val="005B5F2C"/>
    <w:rsid w:val="005F611B"/>
    <w:rsid w:val="00607B67"/>
    <w:rsid w:val="00616D2B"/>
    <w:rsid w:val="006351B7"/>
    <w:rsid w:val="0065627C"/>
    <w:rsid w:val="006672BF"/>
    <w:rsid w:val="00667B31"/>
    <w:rsid w:val="006766DD"/>
    <w:rsid w:val="006B615C"/>
    <w:rsid w:val="006C589C"/>
    <w:rsid w:val="00705EAF"/>
    <w:rsid w:val="0075575A"/>
    <w:rsid w:val="00771E44"/>
    <w:rsid w:val="0077459C"/>
    <w:rsid w:val="007A4515"/>
    <w:rsid w:val="007B108E"/>
    <w:rsid w:val="007B1DCA"/>
    <w:rsid w:val="007F06A6"/>
    <w:rsid w:val="00827591"/>
    <w:rsid w:val="00845884"/>
    <w:rsid w:val="008508BE"/>
    <w:rsid w:val="008541FD"/>
    <w:rsid w:val="00861BDD"/>
    <w:rsid w:val="00863129"/>
    <w:rsid w:val="008922D1"/>
    <w:rsid w:val="008B0CEB"/>
    <w:rsid w:val="008D2046"/>
    <w:rsid w:val="008E2709"/>
    <w:rsid w:val="008E55A3"/>
    <w:rsid w:val="008F405B"/>
    <w:rsid w:val="008F7C49"/>
    <w:rsid w:val="009040B6"/>
    <w:rsid w:val="009173E5"/>
    <w:rsid w:val="00936A30"/>
    <w:rsid w:val="0096043B"/>
    <w:rsid w:val="009709BC"/>
    <w:rsid w:val="009D6A6E"/>
    <w:rsid w:val="009E0B6C"/>
    <w:rsid w:val="009E1B23"/>
    <w:rsid w:val="009E3321"/>
    <w:rsid w:val="00A0116B"/>
    <w:rsid w:val="00A210CC"/>
    <w:rsid w:val="00A27CC8"/>
    <w:rsid w:val="00A4194A"/>
    <w:rsid w:val="00A429A5"/>
    <w:rsid w:val="00A54FDB"/>
    <w:rsid w:val="00A60DA5"/>
    <w:rsid w:val="00A70B81"/>
    <w:rsid w:val="00A71DE0"/>
    <w:rsid w:val="00A80979"/>
    <w:rsid w:val="00A840F1"/>
    <w:rsid w:val="00A92F7A"/>
    <w:rsid w:val="00AA3507"/>
    <w:rsid w:val="00AC36D4"/>
    <w:rsid w:val="00AE2E0A"/>
    <w:rsid w:val="00AE36D9"/>
    <w:rsid w:val="00AF5538"/>
    <w:rsid w:val="00B32171"/>
    <w:rsid w:val="00B62AA3"/>
    <w:rsid w:val="00B62B64"/>
    <w:rsid w:val="00B84471"/>
    <w:rsid w:val="00BA4A1F"/>
    <w:rsid w:val="00BA69FA"/>
    <w:rsid w:val="00BB3D1E"/>
    <w:rsid w:val="00BE49F9"/>
    <w:rsid w:val="00BE59D4"/>
    <w:rsid w:val="00C01E99"/>
    <w:rsid w:val="00C473A2"/>
    <w:rsid w:val="00CC0486"/>
    <w:rsid w:val="00D07A39"/>
    <w:rsid w:val="00D1393B"/>
    <w:rsid w:val="00D1760A"/>
    <w:rsid w:val="00D17CFF"/>
    <w:rsid w:val="00D249DB"/>
    <w:rsid w:val="00D55D5C"/>
    <w:rsid w:val="00D5692B"/>
    <w:rsid w:val="00DA6987"/>
    <w:rsid w:val="00DA6BAC"/>
    <w:rsid w:val="00DC2551"/>
    <w:rsid w:val="00DE435C"/>
    <w:rsid w:val="00DF4B64"/>
    <w:rsid w:val="00E201BA"/>
    <w:rsid w:val="00E44052"/>
    <w:rsid w:val="00E47B27"/>
    <w:rsid w:val="00E54709"/>
    <w:rsid w:val="00EC1A21"/>
    <w:rsid w:val="00EC444B"/>
    <w:rsid w:val="00ED6B26"/>
    <w:rsid w:val="00F17CC7"/>
    <w:rsid w:val="00F22E4B"/>
    <w:rsid w:val="00F2367C"/>
    <w:rsid w:val="00F47075"/>
    <w:rsid w:val="00F67EDD"/>
    <w:rsid w:val="00F711B0"/>
    <w:rsid w:val="00F74A54"/>
    <w:rsid w:val="00FB053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D07A39"/>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19</Pages>
  <Words>6401</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Олег</cp:lastModifiedBy>
  <cp:revision>4</cp:revision>
  <dcterms:created xsi:type="dcterms:W3CDTF">2013-09-24T12:59:00Z</dcterms:created>
  <dcterms:modified xsi:type="dcterms:W3CDTF">2013-09-27T10:05:00Z</dcterms:modified>
</cp:coreProperties>
</file>